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</w:t>
            </w:r>
          </w:p>
          <w:p>
            <w:pPr>
              <w:spacing w:before="0" w:after="0"/>
            </w:pPr>
            <w:r>
              <w:t>Estrich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>Steigzone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6612431" name="543b1a80-5674-11f0-98d0-fd83afe8a4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8909365" name="543b1a80-5674-11f0-98d0-fd83afe8a42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1781301" name="59f244d0-5674-11f0-90a0-bdcd049ad8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455934" name="59f244d0-5674-11f0-90a0-bdcd049ad88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8637698" name="c4560720-5675-11f0-885c-0d24df572b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628277" name="c4560720-5675-11f0-885c-0d24df572bb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3607284" name="ca54e8d0-5675-11f0-bcb0-1bc9627e0c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381077" name="ca54e8d0-5675-11f0-bcb0-1bc9627e0c8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1652328" name="8162fb10-5677-11f0-ac9d-c7738bddbe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751173" name="8162fb10-5677-11f0-ac9d-c7738bddbee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9153642" name="862fc560-5677-11f0-9af1-c79aa1e945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813451" name="862fc560-5677-11f0-9af1-c79aa1e9452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